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Gewerbe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Dilatations Fugen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733989" name="019efe36-3078-7bbc-bbbe-d74f628c58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785850" name="019efe36-3078-7bbc-bbbe-d74f628c586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3787458" name="019efe36-4e4e-7e14-9f67-25f5c2a39e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1266551" name="019efe36-4e4e-7e14-9f67-25f5c2a39e9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Untermoosstrasse 1, 1a, Zürich</w:t>
          </w:r>
        </w:p>
        <w:p>
          <w:pPr>
            <w:spacing w:before="0" w:after="0"/>
          </w:pPr>
          <w:r>
            <w:t>DN 986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